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 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690769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040480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344366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466956" name="2b151a7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2382573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259007" name="1b8ab870-26b8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1611707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39863" name="0a3d49b0-26b9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3489192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52140" name="ef265cb0-26b9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719602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368772" name="d0ecfa00-26ba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889508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263265" name="5dcef4a0-26bb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3203408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559113" name="be7dc790-26bb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3686196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126598" name="4627c810-26be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7391989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020247" name="85251e00-26be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-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4458319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721973" name="38ac2600-26b8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7903529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926964" name="d477009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3793056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937574" name="d04998a0-26bb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0434687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938167" name="2fa2dbc0-26be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109241" name="6076755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360892" name="60767550-26b8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163991" name="748001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127264" name="74800160-26b8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1719784" name="8ad181a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337963" name="8ad181a0-26b8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9057341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685457" name="f35c81c0-26b8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604002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01988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2694062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56429" name="f17debd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3347484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636446" name="3c0b80d0-26bc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37275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335116" name="3c4b0cc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008889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003235" name="e49db7b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6343303" name="191e931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833688" name="191e9310-26bb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711070" name="5a7a07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434036" name="5a7a07d0-26bc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gesamte Küche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519786" name="865488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388231" name="86548830-26bc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942049" name="d3da922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735546" name="d3da9220-26bc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455672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769013" name="49fe0f50-26bc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5571039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439498" name="51aa3330-26b9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